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3C19FE" w:rsidP="003C19FE">
      <w:pPr>
        <w:rPr>
          <w:b/>
          <w:bCs/>
          <w:sz w:val="40"/>
          <w:szCs w:val="40"/>
        </w:rPr>
      </w:pPr>
      <w:r w:rsidRPr="00FD0FAE">
        <w:rPr>
          <w:b/>
          <w:bCs/>
          <w:sz w:val="40"/>
          <w:szCs w:val="40"/>
        </w:rPr>
        <w:t>Inschrijvingsbiljet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9D04A2" w:rsidRDefault="004A5F0E" w:rsidP="009D04A2">
      <w:pPr>
        <w:pStyle w:val="Lijstalinea"/>
        <w:numPr>
          <w:ilvl w:val="0"/>
          <w:numId w:val="27"/>
        </w:numPr>
        <w:rPr>
          <w:b/>
          <w:sz w:val="28"/>
          <w:szCs w:val="28"/>
        </w:rPr>
      </w:pPr>
      <w:r w:rsidRPr="009D04A2">
        <w:rPr>
          <w:b/>
          <w:sz w:val="28"/>
          <w:szCs w:val="28"/>
        </w:rPr>
        <w:t>ROK ecologische boominspecties</w:t>
      </w:r>
      <w:r w:rsidR="009D04A2" w:rsidRPr="009D04A2">
        <w:rPr>
          <w:b/>
          <w:sz w:val="28"/>
          <w:szCs w:val="28"/>
        </w:rPr>
        <w:t xml:space="preserve"> perceel 1 </w:t>
      </w:r>
      <w:proofErr w:type="spellStart"/>
      <w:r w:rsidR="009D04A2" w:rsidRPr="009D04A2">
        <w:rPr>
          <w:b/>
          <w:sz w:val="28"/>
          <w:szCs w:val="28"/>
        </w:rPr>
        <w:t>Ecoscans</w:t>
      </w:r>
      <w:proofErr w:type="spellEnd"/>
    </w:p>
    <w:p w:rsidR="00FD0FAE" w:rsidRDefault="00FD0FAE" w:rsidP="003C19FE"/>
    <w:p w:rsidR="003C19FE" w:rsidRDefault="003C19FE" w:rsidP="009D04A2">
      <w:pPr>
        <w:ind w:left="708"/>
      </w:pPr>
      <w:r w:rsidRPr="003C19FE">
        <w:t xml:space="preserve">uit te voeren voor een </w:t>
      </w:r>
      <w:r w:rsidR="009D04A2">
        <w:t xml:space="preserve">fictieve </w:t>
      </w:r>
      <w:r w:rsidRPr="003C19FE">
        <w:t>bedrag, de omzetbelasting daarin niet inbegrepen, van:</w:t>
      </w:r>
    </w:p>
    <w:p w:rsidR="00367491" w:rsidRPr="003C19FE" w:rsidRDefault="00367491" w:rsidP="009D04A2">
      <w:pPr>
        <w:ind w:left="708"/>
      </w:pPr>
    </w:p>
    <w:p w:rsidR="003C19FE" w:rsidRDefault="003C19FE" w:rsidP="009D04A2">
      <w:pPr>
        <w:ind w:left="708"/>
      </w:pPr>
      <w:r w:rsidRPr="003C19FE">
        <w:t>__________________________________________ euro (bedrag in cijfers)</w:t>
      </w:r>
    </w:p>
    <w:p w:rsidR="00367491" w:rsidRPr="003C19FE" w:rsidRDefault="00367491" w:rsidP="009D04A2">
      <w:pPr>
        <w:ind w:left="708"/>
      </w:pPr>
    </w:p>
    <w:p w:rsidR="00367491" w:rsidRPr="003C19FE" w:rsidRDefault="003C19FE" w:rsidP="009D04A2">
      <w:pPr>
        <w:ind w:left="708"/>
      </w:pPr>
      <w:r w:rsidRPr="003C19FE">
        <w:t>__________________________________________ euro (bedrag in letters).</w:t>
      </w:r>
    </w:p>
    <w:p w:rsidR="00BE1DBE" w:rsidRDefault="00BE1DBE" w:rsidP="009D04A2">
      <w:pPr>
        <w:ind w:left="708"/>
      </w:pPr>
    </w:p>
    <w:p w:rsidR="003C19FE" w:rsidRDefault="003C19FE" w:rsidP="009D04A2">
      <w:pPr>
        <w:ind w:left="708"/>
      </w:pPr>
      <w:r w:rsidRPr="003C19FE">
        <w:t>Het ter zake van de omzetbelastin</w:t>
      </w:r>
      <w:r w:rsidR="00367491">
        <w:t xml:space="preserve">g verschuldigde </w:t>
      </w:r>
      <w:r w:rsidR="009D04A2">
        <w:t xml:space="preserve">fictieve </w:t>
      </w:r>
      <w:r w:rsidR="00367491">
        <w:t>bedrag bedraagt:</w:t>
      </w:r>
    </w:p>
    <w:p w:rsidR="00367491" w:rsidRPr="003C19FE" w:rsidRDefault="00367491" w:rsidP="009D04A2">
      <w:pPr>
        <w:ind w:left="708"/>
      </w:pPr>
    </w:p>
    <w:p w:rsidR="003C19FE" w:rsidRDefault="003C19FE" w:rsidP="009D04A2">
      <w:pPr>
        <w:ind w:left="708"/>
      </w:pPr>
      <w:r w:rsidRPr="003C19FE">
        <w:t>__________________________________________ euro (bedrag in cijfers)</w:t>
      </w:r>
    </w:p>
    <w:p w:rsidR="00367491" w:rsidRPr="003C19FE" w:rsidRDefault="00367491" w:rsidP="009D04A2">
      <w:pPr>
        <w:ind w:left="708"/>
      </w:pPr>
    </w:p>
    <w:p w:rsidR="003C19FE" w:rsidRDefault="003C19FE" w:rsidP="009D04A2">
      <w:pPr>
        <w:ind w:left="708"/>
      </w:pPr>
      <w:r w:rsidRPr="003C19FE">
        <w:t>__________________________________________ euro (bedrag in letters).</w:t>
      </w:r>
    </w:p>
    <w:p w:rsidR="009D04A2" w:rsidRDefault="009D04A2" w:rsidP="003C19FE"/>
    <w:p w:rsidR="009D04A2" w:rsidRPr="009D04A2" w:rsidRDefault="009D04A2" w:rsidP="009D04A2">
      <w:pPr>
        <w:pStyle w:val="Lijstalinea"/>
        <w:numPr>
          <w:ilvl w:val="0"/>
          <w:numId w:val="28"/>
        </w:numPr>
        <w:rPr>
          <w:b/>
          <w:sz w:val="28"/>
          <w:szCs w:val="28"/>
        </w:rPr>
      </w:pPr>
      <w:r w:rsidRPr="009D04A2">
        <w:rPr>
          <w:b/>
          <w:sz w:val="28"/>
          <w:szCs w:val="28"/>
        </w:rPr>
        <w:t>ROK ecologische boominspecties perceel 2 Nader ecologisch onderzoek</w:t>
      </w:r>
    </w:p>
    <w:p w:rsidR="009D04A2" w:rsidRDefault="009D04A2" w:rsidP="009D04A2"/>
    <w:p w:rsidR="009D04A2" w:rsidRDefault="009D04A2" w:rsidP="009D04A2">
      <w:pPr>
        <w:ind w:left="708"/>
      </w:pPr>
      <w:r w:rsidRPr="003C19FE">
        <w:t xml:space="preserve">uit te voeren voor een </w:t>
      </w:r>
      <w:r>
        <w:t xml:space="preserve">fictieve </w:t>
      </w:r>
      <w:r w:rsidRPr="003C19FE">
        <w:t>bedrag, de omzetbelasting daarin niet inbegrepen, van:</w:t>
      </w:r>
    </w:p>
    <w:p w:rsidR="009D04A2" w:rsidRPr="003C19FE" w:rsidRDefault="009D04A2" w:rsidP="009D04A2">
      <w:pPr>
        <w:ind w:left="708"/>
      </w:pPr>
    </w:p>
    <w:p w:rsidR="009D04A2" w:rsidRDefault="009D04A2" w:rsidP="009D04A2">
      <w:pPr>
        <w:ind w:left="708"/>
      </w:pPr>
      <w:r w:rsidRPr="003C19FE">
        <w:t>__________________________________________ euro (bedrag in cijfers)</w:t>
      </w:r>
    </w:p>
    <w:p w:rsidR="009D04A2" w:rsidRPr="003C19FE" w:rsidRDefault="009D04A2" w:rsidP="009D04A2">
      <w:pPr>
        <w:ind w:left="708"/>
      </w:pPr>
    </w:p>
    <w:p w:rsidR="009D04A2" w:rsidRPr="003C19FE" w:rsidRDefault="009D04A2" w:rsidP="009D04A2">
      <w:pPr>
        <w:ind w:left="708"/>
      </w:pPr>
      <w:r w:rsidRPr="003C19FE">
        <w:t>__________________________________________ euro (bedrag in letters).</w:t>
      </w:r>
    </w:p>
    <w:p w:rsidR="009D04A2" w:rsidRDefault="009D04A2" w:rsidP="009D04A2">
      <w:pPr>
        <w:ind w:left="708"/>
      </w:pPr>
    </w:p>
    <w:p w:rsidR="009D04A2" w:rsidRDefault="009D04A2" w:rsidP="009D04A2">
      <w:pPr>
        <w:ind w:left="708"/>
      </w:pPr>
      <w:r w:rsidRPr="003C19FE">
        <w:t>Het ter zake van de omzetbelastin</w:t>
      </w:r>
      <w:r>
        <w:t>g verschuldigde fictieve bedrag bedraa</w:t>
      </w:r>
      <w:bookmarkStart w:id="0" w:name="_GoBack"/>
      <w:bookmarkEnd w:id="0"/>
      <w:r>
        <w:t>gt:</w:t>
      </w:r>
    </w:p>
    <w:p w:rsidR="009D04A2" w:rsidRPr="003C19FE" w:rsidRDefault="009D04A2" w:rsidP="009D04A2">
      <w:pPr>
        <w:ind w:left="708"/>
      </w:pPr>
    </w:p>
    <w:p w:rsidR="009D04A2" w:rsidRDefault="009D04A2" w:rsidP="009D04A2">
      <w:pPr>
        <w:ind w:left="708"/>
      </w:pPr>
      <w:r w:rsidRPr="003C19FE">
        <w:t>__________________________________________ euro (bedrag in cijfers)</w:t>
      </w:r>
    </w:p>
    <w:p w:rsidR="009D04A2" w:rsidRPr="003C19FE" w:rsidRDefault="009D04A2" w:rsidP="009D04A2">
      <w:pPr>
        <w:ind w:left="708"/>
      </w:pPr>
    </w:p>
    <w:p w:rsidR="009D04A2" w:rsidRPr="003C19FE" w:rsidRDefault="009D04A2" w:rsidP="009D04A2">
      <w:pPr>
        <w:ind w:left="708"/>
      </w:pPr>
      <w:r w:rsidRPr="003C19FE">
        <w:t>__________________________________________ euro (bedrag in letters).</w:t>
      </w:r>
    </w:p>
    <w:p w:rsidR="009D04A2" w:rsidRPr="003C19FE" w:rsidRDefault="009D04A2" w:rsidP="003C19FE"/>
    <w:p w:rsidR="00FD0FAE" w:rsidRPr="00EE6A2E" w:rsidRDefault="009D04A2" w:rsidP="003C19FE">
      <w:r w:rsidRPr="00EE6A2E">
        <w:t>Met de voorkeur voor:</w:t>
      </w:r>
    </w:p>
    <w:p w:rsidR="009D04A2" w:rsidRPr="00EE6A2E" w:rsidRDefault="00EE6A2E" w:rsidP="009D04A2">
      <w:pPr>
        <w:ind w:left="708"/>
      </w:pPr>
      <w:sdt>
        <w:sdtPr>
          <w:rPr>
            <w:sz w:val="18"/>
            <w:szCs w:val="18"/>
          </w:rPr>
          <w:id w:val="1841882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04A2" w:rsidRPr="00EE6A2E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9D04A2" w:rsidRPr="00EE6A2E">
        <w:t xml:space="preserve"> Perceel 1 </w:t>
      </w:r>
      <w:proofErr w:type="spellStart"/>
      <w:r w:rsidR="009D04A2" w:rsidRPr="00EE6A2E">
        <w:t>Ecoscans</w:t>
      </w:r>
      <w:proofErr w:type="spellEnd"/>
    </w:p>
    <w:p w:rsidR="009D04A2" w:rsidRPr="00EE6A2E" w:rsidRDefault="00EE6A2E" w:rsidP="009D04A2">
      <w:pPr>
        <w:ind w:left="708"/>
      </w:pPr>
      <w:sdt>
        <w:sdtPr>
          <w:rPr>
            <w:sz w:val="18"/>
            <w:szCs w:val="18"/>
          </w:rPr>
          <w:id w:val="-1017691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04A2" w:rsidRPr="00EE6A2E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9D04A2" w:rsidRPr="00EE6A2E">
        <w:t xml:space="preserve"> Perceel 2 Nader ecologisch onderzoek</w:t>
      </w:r>
    </w:p>
    <w:p w:rsidR="009D04A2" w:rsidRDefault="009D04A2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F0E" w:rsidRDefault="004A5F0E" w:rsidP="00220940">
      <w:pPr>
        <w:spacing w:line="240" w:lineRule="auto"/>
      </w:pPr>
      <w:r>
        <w:separator/>
      </w:r>
    </w:p>
  </w:endnote>
  <w:endnote w:type="continuationSeparator" w:id="0">
    <w:p w:rsidR="004A5F0E" w:rsidRDefault="004A5F0E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F0E" w:rsidRDefault="004A5F0E" w:rsidP="00220940">
      <w:pPr>
        <w:spacing w:line="240" w:lineRule="auto"/>
      </w:pPr>
      <w:r>
        <w:separator/>
      </w:r>
    </w:p>
  </w:footnote>
  <w:footnote w:type="continuationSeparator" w:id="0">
    <w:p w:rsidR="004A5F0E" w:rsidRDefault="004A5F0E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 xml:space="preserve">AI </w:t>
    </w:r>
    <w:r w:rsidR="0099059F">
      <w:rPr>
        <w:sz w:val="18"/>
        <w:szCs w:val="18"/>
      </w:rPr>
      <w:t>2021-0259 ROK ecologische boominspecties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3E452C77"/>
    <w:multiLevelType w:val="hybridMultilevel"/>
    <w:tmpl w:val="3C585CA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D1E57"/>
    <w:multiLevelType w:val="hybridMultilevel"/>
    <w:tmpl w:val="F6E4090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</w:num>
  <w:num w:numId="2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F0E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4A5F0E"/>
    <w:rsid w:val="00527398"/>
    <w:rsid w:val="00632123"/>
    <w:rsid w:val="00664B71"/>
    <w:rsid w:val="006B77D2"/>
    <w:rsid w:val="006C583D"/>
    <w:rsid w:val="008104C5"/>
    <w:rsid w:val="008402D9"/>
    <w:rsid w:val="00847FFD"/>
    <w:rsid w:val="0086631D"/>
    <w:rsid w:val="009175F9"/>
    <w:rsid w:val="009761CF"/>
    <w:rsid w:val="0099059F"/>
    <w:rsid w:val="009B0D92"/>
    <w:rsid w:val="009D04A2"/>
    <w:rsid w:val="00A03098"/>
    <w:rsid w:val="00A3732E"/>
    <w:rsid w:val="00A53085"/>
    <w:rsid w:val="00A53C39"/>
    <w:rsid w:val="00A86DE4"/>
    <w:rsid w:val="00BD0C39"/>
    <w:rsid w:val="00BE1DBE"/>
    <w:rsid w:val="00CC39EC"/>
    <w:rsid w:val="00D93CF8"/>
    <w:rsid w:val="00DD0355"/>
    <w:rsid w:val="00EB1492"/>
    <w:rsid w:val="00EE6A2E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DF23B7-5220-402E-9ACE-1C9CF7A9A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917D2-EB3C-49C7-B592-ED75C74F2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414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Lei, Shan</dc:creator>
  <cp:lastModifiedBy>Lei, Shan</cp:lastModifiedBy>
  <cp:revision>3</cp:revision>
  <dcterms:created xsi:type="dcterms:W3CDTF">2021-12-22T12:16:00Z</dcterms:created>
  <dcterms:modified xsi:type="dcterms:W3CDTF">2022-01-19T09:42:00Z</dcterms:modified>
</cp:coreProperties>
</file>